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Lager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0664249" name="bfba3030-2be9-11f0-888b-9dca4115cf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3946612" name="bfba3030-2be9-11f0-888b-9dca4115cf8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4415577" name="f1484de0-2be8-11f0-8cb3-7d9d33f2aa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9676515" name="f1484de0-2be8-11f0-8cb3-7d9d33f2aa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Gesammte Halle </w:t>
            </w:r>
          </w:p>
          <w:p>
            <w:pPr>
              <w:spacing w:before="0" w:after="0" w:line="240" w:lineRule="auto"/>
            </w:pPr>
            <w:r>
              <w:t>EG- DG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Balken 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9185096" name="9d9b07d0-2bea-11f0-983e-b314a0ea63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8326841" name="9d9b07d0-2bea-11f0-983e-b314a0ea63b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